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364466" w14:textId="66856365" w:rsidR="00F53D81" w:rsidRPr="00BC483E" w:rsidRDefault="00F53D81" w:rsidP="00F53D81">
      <w:pPr>
        <w:jc w:val="center"/>
        <w:rPr>
          <w:rFonts w:asciiTheme="minorHAnsi" w:hAnsiTheme="minorHAnsi" w:cs="Arial"/>
          <w:b/>
          <w:bCs/>
          <w:szCs w:val="22"/>
        </w:rPr>
      </w:pPr>
      <w:r w:rsidRPr="00BC483E">
        <w:rPr>
          <w:rFonts w:asciiTheme="minorHAnsi" w:hAnsiTheme="minorHAnsi" w:cs="Arial"/>
          <w:b/>
          <w:bCs/>
          <w:szCs w:val="22"/>
        </w:rPr>
        <w:t xml:space="preserve">Příloha č. </w:t>
      </w:r>
      <w:r>
        <w:rPr>
          <w:rFonts w:asciiTheme="minorHAnsi" w:hAnsiTheme="minorHAnsi" w:cs="Arial"/>
          <w:b/>
          <w:bCs/>
          <w:szCs w:val="22"/>
        </w:rPr>
        <w:t>6</w:t>
      </w:r>
    </w:p>
    <w:p w14:paraId="0460C5A1" w14:textId="2C2EFA37" w:rsidR="0037709F" w:rsidRPr="00F53D81" w:rsidRDefault="00D11E75" w:rsidP="0037709F">
      <w:pPr>
        <w:jc w:val="center"/>
        <w:rPr>
          <w:rFonts w:asciiTheme="minorHAnsi" w:hAnsiTheme="minorHAnsi" w:cs="Arial"/>
          <w:b/>
          <w:bCs/>
          <w:szCs w:val="22"/>
        </w:rPr>
      </w:pPr>
      <w:r>
        <w:rPr>
          <w:rFonts w:asciiTheme="minorHAnsi" w:hAnsiTheme="minorHAnsi" w:cs="Arial"/>
          <w:b/>
          <w:bCs/>
          <w:szCs w:val="22"/>
        </w:rPr>
        <w:t>Čestné p</w:t>
      </w:r>
      <w:r w:rsidR="0037709F" w:rsidRPr="00F53D81">
        <w:rPr>
          <w:rFonts w:asciiTheme="minorHAnsi" w:hAnsiTheme="minorHAnsi" w:cs="Arial"/>
          <w:b/>
          <w:bCs/>
          <w:szCs w:val="22"/>
        </w:rPr>
        <w:t>rohlášení o sp</w:t>
      </w:r>
      <w:r w:rsidR="004153B3" w:rsidRPr="00F53D81">
        <w:rPr>
          <w:rFonts w:asciiTheme="minorHAnsi" w:hAnsiTheme="minorHAnsi" w:cs="Arial"/>
          <w:b/>
          <w:bCs/>
          <w:szCs w:val="22"/>
        </w:rPr>
        <w:t xml:space="preserve">lnění </w:t>
      </w:r>
      <w:r w:rsidR="00FC3795" w:rsidRPr="00F53D81">
        <w:rPr>
          <w:rFonts w:asciiTheme="minorHAnsi" w:hAnsiTheme="minorHAnsi" w:cs="Arial"/>
          <w:b/>
          <w:bCs/>
          <w:szCs w:val="22"/>
        </w:rPr>
        <w:t>technické kvalifikace</w:t>
      </w:r>
    </w:p>
    <w:p w14:paraId="0F8A5229" w14:textId="77777777" w:rsidR="0037709F" w:rsidRPr="00FC3795" w:rsidRDefault="0037709F" w:rsidP="0037709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87EA9DD" w14:textId="77777777" w:rsidR="001D3DDC" w:rsidRPr="00FC3795" w:rsidRDefault="009D0D1E" w:rsidP="009D0D1E">
      <w:pPr>
        <w:jc w:val="both"/>
        <w:rPr>
          <w:rFonts w:asciiTheme="minorHAnsi" w:hAnsiTheme="minorHAnsi" w:cstheme="minorHAnsi"/>
          <w:sz w:val="22"/>
          <w:szCs w:val="22"/>
        </w:rPr>
      </w:pPr>
      <w:r w:rsidRPr="00FC3795">
        <w:rPr>
          <w:rFonts w:asciiTheme="minorHAnsi" w:hAnsiTheme="minorHAnsi" w:cstheme="minorHAnsi"/>
          <w:sz w:val="22"/>
          <w:szCs w:val="22"/>
        </w:rPr>
        <w:t>Já, níže podepsaný,</w:t>
      </w:r>
    </w:p>
    <w:p w14:paraId="3E475B40" w14:textId="77777777" w:rsidR="001D3DDC" w:rsidRPr="00FC3795" w:rsidRDefault="001D3DDC" w:rsidP="009D0D1E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677"/>
      </w:tblGrid>
      <w:tr w:rsidR="001D3DDC" w:rsidRPr="00FC3795" w14:paraId="3D3F3828" w14:textId="77777777" w:rsidTr="00F53D81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52848987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Název </w:t>
            </w:r>
            <w:r w:rsidR="008333E7"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účastník</w:t>
            </w:r>
            <w:r w:rsidR="004272D7"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CF3BC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3DDC" w:rsidRPr="00FC3795" w14:paraId="190E5C83" w14:textId="77777777" w:rsidTr="00F53D81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3D5A2D99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IČ: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422F8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3DDC" w:rsidRPr="00FC3795" w14:paraId="6E2AD56A" w14:textId="77777777" w:rsidTr="00F53D81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56FFCDF4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sídlo: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CE49B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3DDC" w:rsidRPr="00FC3795" w14:paraId="692D21B9" w14:textId="77777777" w:rsidTr="00F53D81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7C4A2BCE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zápis v obchodním rejstříku: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F780B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3DDC" w:rsidRPr="00FC3795" w14:paraId="7F693D8B" w14:textId="77777777" w:rsidTr="00F53D81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0373AD59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zastoupený: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DDB78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6AEB1F" w14:textId="77777777" w:rsidR="001D3DDC" w:rsidRPr="00FC3795" w:rsidRDefault="00F12CE4" w:rsidP="001D3DDC">
      <w:pPr>
        <w:widowControl w:val="0"/>
        <w:autoSpaceDE w:val="0"/>
        <w:rPr>
          <w:rFonts w:asciiTheme="minorHAnsi" w:hAnsiTheme="minorHAnsi" w:cstheme="minorHAnsi"/>
          <w:bCs/>
          <w:i/>
          <w:color w:val="808080"/>
          <w:sz w:val="22"/>
          <w:szCs w:val="22"/>
        </w:rPr>
      </w:pPr>
      <w:r w:rsidRPr="00FC3795">
        <w:rPr>
          <w:rFonts w:asciiTheme="minorHAnsi" w:hAnsiTheme="minorHAnsi" w:cstheme="minorHAnsi"/>
          <w:i/>
          <w:color w:val="808080"/>
          <w:sz w:val="22"/>
          <w:szCs w:val="22"/>
        </w:rPr>
        <w:t>účastník</w:t>
      </w:r>
      <w:r w:rsidR="001D3DDC" w:rsidRPr="00FC3795">
        <w:rPr>
          <w:rFonts w:asciiTheme="minorHAnsi" w:hAnsiTheme="minorHAnsi" w:cstheme="minorHAnsi"/>
          <w:i/>
          <w:color w:val="808080"/>
          <w:sz w:val="22"/>
          <w:szCs w:val="22"/>
        </w:rPr>
        <w:t xml:space="preserve"> doplní do tabulky vlastní identifikační údaje</w:t>
      </w:r>
    </w:p>
    <w:p w14:paraId="37CAADD9" w14:textId="3FD4CD98" w:rsidR="001D3DDC" w:rsidRDefault="001D3DDC" w:rsidP="009D0D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E0187C" w14:textId="00B75F31" w:rsidR="00C9462B" w:rsidRDefault="008520DB" w:rsidP="009D0D1E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18"/>
        </w:rPr>
        <w:t>č</w:t>
      </w:r>
      <w:r w:rsidR="00C9462B" w:rsidRPr="008333E7">
        <w:rPr>
          <w:rFonts w:asciiTheme="minorHAnsi" w:hAnsiTheme="minorHAnsi" w:cstheme="minorHAnsi"/>
          <w:sz w:val="22"/>
          <w:szCs w:val="18"/>
        </w:rPr>
        <w:t xml:space="preserve">estně </w:t>
      </w:r>
      <w:r w:rsidR="00C9462B" w:rsidRPr="00125DD6">
        <w:rPr>
          <w:rFonts w:ascii="Calibri" w:hAnsi="Calibri" w:cs="Calibri"/>
          <w:sz w:val="22"/>
          <w:szCs w:val="22"/>
        </w:rPr>
        <w:t xml:space="preserve">prohlašuji, že jako účastník ve výběrovém řízení o veřejnou zakázku malého rozsahu na </w:t>
      </w:r>
      <w:r w:rsidR="009D3DD2" w:rsidRPr="00125DD6">
        <w:rPr>
          <w:rFonts w:ascii="Calibri" w:hAnsi="Calibri" w:cs="Calibri"/>
          <w:sz w:val="22"/>
          <w:szCs w:val="22"/>
        </w:rPr>
        <w:t>služby</w:t>
      </w:r>
      <w:r w:rsidR="00C9462B" w:rsidRPr="00125DD6">
        <w:rPr>
          <w:rFonts w:ascii="Calibri" w:hAnsi="Calibri" w:cs="Calibri"/>
          <w:sz w:val="22"/>
          <w:szCs w:val="22"/>
        </w:rPr>
        <w:t xml:space="preserve"> s názvem </w:t>
      </w:r>
      <w:r w:rsidR="00A1577A" w:rsidRPr="00125DD6">
        <w:rPr>
          <w:rFonts w:ascii="Calibri" w:hAnsi="Calibri" w:cs="Calibri"/>
          <w:sz w:val="22"/>
          <w:szCs w:val="22"/>
        </w:rPr>
        <w:t>„</w:t>
      </w:r>
      <w:r w:rsidR="005032A0" w:rsidRPr="00492B0F">
        <w:rPr>
          <w:rFonts w:asciiTheme="minorHAnsi" w:hAnsiTheme="minorHAnsi" w:cstheme="minorHAnsi"/>
          <w:b/>
          <w:bCs/>
          <w:sz w:val="22"/>
          <w:szCs w:val="22"/>
        </w:rPr>
        <w:t>Výběr projektanta pro zpracování projektové dokumentace k akci výstavba chodníků v obci Domousnice</w:t>
      </w:r>
      <w:r w:rsidR="00A1577A" w:rsidRPr="00125DD6">
        <w:rPr>
          <w:rFonts w:ascii="Calibri" w:hAnsi="Calibri" w:cs="Calibri"/>
          <w:b/>
          <w:bCs/>
          <w:sz w:val="22"/>
          <w:szCs w:val="22"/>
        </w:rPr>
        <w:t>“</w:t>
      </w:r>
      <w:r w:rsidR="00C9462B" w:rsidRPr="00125DD6">
        <w:rPr>
          <w:rFonts w:ascii="Calibri" w:hAnsi="Calibri" w:cs="Calibri"/>
          <w:sz w:val="22"/>
          <w:szCs w:val="22"/>
        </w:rPr>
        <w:t xml:space="preserve">, splňuji technickou kvalifikaci analogicky podle § 79 odst. 2 písm. </w:t>
      </w:r>
      <w:r w:rsidR="00485845" w:rsidRPr="00125DD6">
        <w:rPr>
          <w:rFonts w:ascii="Calibri" w:hAnsi="Calibri" w:cs="Calibri"/>
          <w:sz w:val="22"/>
          <w:szCs w:val="22"/>
        </w:rPr>
        <w:t>b</w:t>
      </w:r>
      <w:r w:rsidR="00C9462B" w:rsidRPr="00125DD6">
        <w:rPr>
          <w:rFonts w:ascii="Calibri" w:hAnsi="Calibri" w:cs="Calibri"/>
          <w:sz w:val="22"/>
          <w:szCs w:val="22"/>
        </w:rPr>
        <w:t xml:space="preserve">) zákona </w:t>
      </w:r>
      <w:bookmarkStart w:id="0" w:name="_Hlk23521045"/>
      <w:r w:rsidR="00C9462B" w:rsidRPr="00125DD6">
        <w:rPr>
          <w:rFonts w:ascii="Calibri" w:hAnsi="Calibri" w:cs="Calibri"/>
          <w:sz w:val="22"/>
          <w:szCs w:val="22"/>
        </w:rPr>
        <w:t>č. 134/2016 Sb., o zadání veřejných</w:t>
      </w:r>
      <w:r w:rsidR="00C9462B" w:rsidRPr="008333E7">
        <w:rPr>
          <w:rFonts w:asciiTheme="minorHAnsi" w:hAnsiTheme="minorHAnsi" w:cstheme="minorHAnsi"/>
          <w:sz w:val="22"/>
          <w:szCs w:val="18"/>
        </w:rPr>
        <w:t xml:space="preserve"> zakázek</w:t>
      </w:r>
      <w:bookmarkEnd w:id="0"/>
      <w:r w:rsidR="00C9462B" w:rsidRPr="008333E7">
        <w:rPr>
          <w:rFonts w:asciiTheme="minorHAnsi" w:hAnsiTheme="minorHAnsi" w:cstheme="minorHAnsi"/>
          <w:sz w:val="22"/>
          <w:szCs w:val="18"/>
        </w:rPr>
        <w:t xml:space="preserve">, ve znění pozdějších předpisů, </w:t>
      </w:r>
      <w:r w:rsidR="00C9462B" w:rsidRPr="00293415">
        <w:rPr>
          <w:rFonts w:asciiTheme="minorHAnsi" w:hAnsiTheme="minorHAnsi" w:cstheme="minorHAnsi"/>
          <w:sz w:val="22"/>
          <w:szCs w:val="18"/>
        </w:rPr>
        <w:t xml:space="preserve">stanovenou zadavatelem </w:t>
      </w:r>
      <w:r w:rsidR="00852EDC" w:rsidRPr="00960BD1">
        <w:rPr>
          <w:rFonts w:asciiTheme="minorHAnsi" w:hAnsiTheme="minorHAnsi" w:cstheme="minorHAnsi"/>
          <w:b/>
          <w:bCs/>
          <w:sz w:val="22"/>
          <w:szCs w:val="22"/>
        </w:rPr>
        <w:t>Obec Domousnice</w:t>
      </w:r>
      <w:r w:rsidR="00852EDC" w:rsidRPr="00960BD1">
        <w:rPr>
          <w:rFonts w:asciiTheme="minorHAnsi" w:hAnsiTheme="minorHAnsi" w:cstheme="minorHAnsi"/>
          <w:sz w:val="22"/>
          <w:szCs w:val="22"/>
        </w:rPr>
        <w:t xml:space="preserve">, IČ: </w:t>
      </w:r>
      <w:r w:rsidR="00852EDC" w:rsidRPr="002F6FBE">
        <w:rPr>
          <w:rFonts w:asciiTheme="minorHAnsi" w:hAnsiTheme="minorHAnsi" w:cstheme="minorHAnsi"/>
          <w:sz w:val="22"/>
          <w:szCs w:val="22"/>
        </w:rPr>
        <w:t>00237728</w:t>
      </w:r>
      <w:r w:rsidR="00852EDC" w:rsidRPr="00960BD1">
        <w:rPr>
          <w:rFonts w:asciiTheme="minorHAnsi" w:hAnsiTheme="minorHAnsi" w:cstheme="minorHAnsi"/>
          <w:sz w:val="22"/>
          <w:szCs w:val="22"/>
        </w:rPr>
        <w:t>, se sídlem: č.p. 19, 29448 Domousnice</w:t>
      </w:r>
      <w:r w:rsidR="00C9462B" w:rsidRPr="00293415">
        <w:rPr>
          <w:rFonts w:asciiTheme="minorHAnsi" w:hAnsiTheme="minorHAnsi" w:cstheme="minorHAnsi"/>
          <w:sz w:val="22"/>
          <w:szCs w:val="18"/>
        </w:rPr>
        <w:t xml:space="preserve">, </w:t>
      </w:r>
      <w:r w:rsidR="00C9462B" w:rsidRPr="00172827">
        <w:rPr>
          <w:rFonts w:asciiTheme="minorHAnsi" w:hAnsiTheme="minorHAnsi" w:cstheme="minorHAnsi"/>
          <w:sz w:val="22"/>
          <w:szCs w:val="18"/>
        </w:rPr>
        <w:t>v zadávacích podmínkách</w:t>
      </w:r>
      <w:r w:rsidR="00C9462B" w:rsidRPr="008333E7">
        <w:rPr>
          <w:rFonts w:asciiTheme="minorHAnsi" w:hAnsiTheme="minorHAnsi" w:cstheme="minorHAnsi"/>
          <w:sz w:val="22"/>
          <w:szCs w:val="18"/>
        </w:rPr>
        <w:t xml:space="preserve"> k výše specifikované veřejné zakázce, </w:t>
      </w:r>
      <w:r w:rsidR="00C9462B" w:rsidRPr="00FC3795">
        <w:rPr>
          <w:rFonts w:asciiTheme="minorHAnsi" w:hAnsiTheme="minorHAnsi" w:cstheme="minorHAnsi"/>
          <w:sz w:val="22"/>
          <w:szCs w:val="22"/>
        </w:rPr>
        <w:t xml:space="preserve">a předkládám níže uvedený seznam poskytnutých </w:t>
      </w:r>
      <w:r w:rsidR="009D3DD2">
        <w:rPr>
          <w:rFonts w:asciiTheme="minorHAnsi" w:hAnsiTheme="minorHAnsi" w:cstheme="minorHAnsi"/>
          <w:sz w:val="22"/>
          <w:szCs w:val="22"/>
        </w:rPr>
        <w:t>služeb</w:t>
      </w:r>
    </w:p>
    <w:p w14:paraId="04FFE118" w14:textId="77777777" w:rsidR="00A1577A" w:rsidRDefault="00A1577A" w:rsidP="009D0D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8057286" w14:textId="6332CD2C" w:rsidR="00F51FA9" w:rsidRDefault="00F51FA9" w:rsidP="001D3DD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C3795">
        <w:rPr>
          <w:rFonts w:asciiTheme="minorHAnsi" w:hAnsiTheme="minorHAnsi" w:cstheme="minorHAnsi"/>
          <w:b/>
          <w:sz w:val="22"/>
          <w:szCs w:val="22"/>
        </w:rPr>
        <w:t xml:space="preserve">SEZNAM VÝZNAMNÝCH </w:t>
      </w:r>
      <w:r w:rsidR="00F100EE">
        <w:rPr>
          <w:rFonts w:asciiTheme="minorHAnsi" w:hAnsiTheme="minorHAnsi" w:cstheme="minorHAnsi"/>
          <w:b/>
          <w:sz w:val="22"/>
          <w:szCs w:val="22"/>
        </w:rPr>
        <w:t>SLUŽEB</w:t>
      </w:r>
      <w:r w:rsidRPr="00FC3795">
        <w:rPr>
          <w:rFonts w:asciiTheme="minorHAnsi" w:hAnsiTheme="minorHAnsi" w:cstheme="minorHAnsi"/>
          <w:b/>
          <w:sz w:val="22"/>
          <w:szCs w:val="22"/>
        </w:rPr>
        <w:t xml:space="preserve"> REALIZOVANÝCH DODAVATELEM V </w:t>
      </w:r>
      <w:r w:rsidRPr="00F35BB9">
        <w:rPr>
          <w:rFonts w:asciiTheme="minorHAnsi" w:hAnsiTheme="minorHAnsi" w:cstheme="minorHAnsi"/>
          <w:b/>
          <w:sz w:val="22"/>
          <w:szCs w:val="22"/>
        </w:rPr>
        <w:t xml:space="preserve">POSLEDNÍCH </w:t>
      </w:r>
      <w:r w:rsidR="00125DD6">
        <w:rPr>
          <w:rFonts w:asciiTheme="minorHAnsi" w:hAnsiTheme="minorHAnsi" w:cstheme="minorHAnsi"/>
          <w:b/>
          <w:sz w:val="22"/>
          <w:szCs w:val="22"/>
        </w:rPr>
        <w:t>5</w:t>
      </w:r>
      <w:r w:rsidRPr="00F35BB9">
        <w:rPr>
          <w:rFonts w:asciiTheme="minorHAnsi" w:hAnsiTheme="minorHAnsi" w:cstheme="minorHAnsi"/>
          <w:b/>
          <w:sz w:val="22"/>
          <w:szCs w:val="22"/>
        </w:rPr>
        <w:t xml:space="preserve"> LETECH</w:t>
      </w:r>
    </w:p>
    <w:p w14:paraId="41A76652" w14:textId="77777777" w:rsidR="00802913" w:rsidRDefault="00802913" w:rsidP="0080291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527FA72" w14:textId="2FB0BF1D" w:rsidR="00A1577A" w:rsidRDefault="00802913" w:rsidP="007F6EE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0936A0">
        <w:rPr>
          <w:rFonts w:asciiTheme="minorHAnsi" w:hAnsiTheme="minorHAnsi" w:cstheme="minorHAnsi"/>
          <w:sz w:val="22"/>
          <w:szCs w:val="22"/>
        </w:rPr>
        <w:t>Čestně prohlašuji, že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C3795">
        <w:rPr>
          <w:rFonts w:asciiTheme="minorHAnsi" w:hAnsiTheme="minorHAnsi" w:cstheme="minorHAnsi"/>
          <w:sz w:val="22"/>
          <w:szCs w:val="22"/>
        </w:rPr>
        <w:t xml:space="preserve">jako účastník </w:t>
      </w:r>
      <w:r>
        <w:rPr>
          <w:rFonts w:asciiTheme="minorHAnsi" w:hAnsiTheme="minorHAnsi" w:cstheme="minorHAnsi"/>
          <w:sz w:val="22"/>
          <w:szCs w:val="22"/>
        </w:rPr>
        <w:t xml:space="preserve">výše specifikovaného </w:t>
      </w:r>
      <w:r w:rsidR="003A0E2D">
        <w:rPr>
          <w:rFonts w:asciiTheme="minorHAnsi" w:hAnsiTheme="minorHAnsi" w:cstheme="minorHAnsi"/>
          <w:sz w:val="22"/>
          <w:szCs w:val="22"/>
        </w:rPr>
        <w:t>výběrového</w:t>
      </w:r>
      <w:r w:rsidRPr="00FC3795">
        <w:rPr>
          <w:rFonts w:asciiTheme="minorHAnsi" w:hAnsiTheme="minorHAnsi" w:cstheme="minorHAnsi"/>
          <w:sz w:val="22"/>
          <w:szCs w:val="22"/>
        </w:rPr>
        <w:t xml:space="preserve"> řízení</w:t>
      </w:r>
      <w:r>
        <w:rPr>
          <w:rFonts w:asciiTheme="minorHAnsi" w:hAnsiTheme="minorHAnsi" w:cstheme="minorHAnsi"/>
          <w:sz w:val="22"/>
          <w:szCs w:val="22"/>
        </w:rPr>
        <w:t xml:space="preserve"> jsem realizoval </w:t>
      </w:r>
      <w:r w:rsidRPr="003A0E2D">
        <w:rPr>
          <w:rFonts w:asciiTheme="minorHAnsi" w:hAnsiTheme="minorHAnsi" w:cstheme="minorHAnsi"/>
          <w:sz w:val="22"/>
          <w:szCs w:val="22"/>
        </w:rPr>
        <w:t xml:space="preserve">v posledních </w:t>
      </w:r>
      <w:r w:rsidR="00125DD6">
        <w:rPr>
          <w:rFonts w:asciiTheme="minorHAnsi" w:hAnsiTheme="minorHAnsi" w:cstheme="minorHAnsi"/>
          <w:sz w:val="22"/>
          <w:szCs w:val="22"/>
        </w:rPr>
        <w:t>5</w:t>
      </w:r>
      <w:r w:rsidRPr="003A0E2D">
        <w:rPr>
          <w:rFonts w:asciiTheme="minorHAnsi" w:hAnsiTheme="minorHAnsi" w:cstheme="minorHAnsi"/>
          <w:sz w:val="22"/>
          <w:szCs w:val="22"/>
        </w:rPr>
        <w:t xml:space="preserve"> letech před zahájením </w:t>
      </w:r>
      <w:r w:rsidR="003A0E2D" w:rsidRPr="003A0E2D">
        <w:rPr>
          <w:rFonts w:asciiTheme="minorHAnsi" w:hAnsiTheme="minorHAnsi" w:cstheme="minorHAnsi"/>
          <w:sz w:val="22"/>
          <w:szCs w:val="22"/>
        </w:rPr>
        <w:t>výběrového</w:t>
      </w:r>
      <w:r w:rsidRPr="003A0E2D">
        <w:rPr>
          <w:rFonts w:asciiTheme="minorHAnsi" w:hAnsiTheme="minorHAnsi" w:cstheme="minorHAnsi"/>
          <w:sz w:val="22"/>
          <w:szCs w:val="22"/>
        </w:rPr>
        <w:t xml:space="preserve"> řízení tyto </w:t>
      </w:r>
      <w:r w:rsidR="00F100EE">
        <w:rPr>
          <w:rFonts w:asciiTheme="minorHAnsi" w:hAnsiTheme="minorHAnsi" w:cstheme="minorHAnsi"/>
          <w:sz w:val="22"/>
          <w:szCs w:val="22"/>
        </w:rPr>
        <w:t xml:space="preserve">služby </w:t>
      </w:r>
    </w:p>
    <w:p w14:paraId="360EF9E0" w14:textId="110943F3" w:rsidR="00A1577A" w:rsidRPr="00BA6655" w:rsidRDefault="00A1577A" w:rsidP="00C16941">
      <w:pPr>
        <w:pStyle w:val="Odstavecseseznamem"/>
        <w:numPr>
          <w:ilvl w:val="0"/>
          <w:numId w:val="13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A6655">
        <w:rPr>
          <w:rFonts w:asciiTheme="minorHAnsi" w:hAnsiTheme="minorHAnsi" w:cstheme="minorHAnsi"/>
          <w:sz w:val="22"/>
          <w:szCs w:val="22"/>
        </w:rPr>
        <w:t xml:space="preserve">min. jedna spočívala ve vypracování </w:t>
      </w:r>
      <w:r w:rsidRPr="00BA6655">
        <w:rPr>
          <w:rFonts w:asciiTheme="minorHAnsi" w:hAnsiTheme="minorHAnsi" w:cstheme="minorHAnsi"/>
          <w:b/>
          <w:bCs/>
          <w:sz w:val="22"/>
          <w:szCs w:val="22"/>
        </w:rPr>
        <w:t>projektové dokumentace pro stavební povolení</w:t>
      </w:r>
      <w:r w:rsidR="00BA6655" w:rsidRPr="00BA6655">
        <w:rPr>
          <w:rFonts w:asciiTheme="minorHAnsi" w:hAnsiTheme="minorHAnsi" w:cstheme="minorHAnsi"/>
          <w:b/>
          <w:bCs/>
          <w:sz w:val="22"/>
          <w:szCs w:val="22"/>
        </w:rPr>
        <w:t xml:space="preserve"> (ev. dokumentace pro provedení stavby nebo jednostupňové projektové dokumentace) </w:t>
      </w:r>
      <w:r w:rsidRPr="00BA6655">
        <w:rPr>
          <w:rFonts w:asciiTheme="minorHAnsi" w:hAnsiTheme="minorHAnsi" w:cstheme="minorHAnsi"/>
          <w:b/>
          <w:bCs/>
          <w:sz w:val="22"/>
          <w:szCs w:val="22"/>
        </w:rPr>
        <w:t>s vydaným pravomocným stavebním povolením</w:t>
      </w:r>
      <w:r w:rsidRPr="00BA6655">
        <w:rPr>
          <w:rFonts w:asciiTheme="minorHAnsi" w:hAnsiTheme="minorHAnsi" w:cstheme="minorHAnsi"/>
          <w:sz w:val="22"/>
          <w:szCs w:val="22"/>
        </w:rPr>
        <w:t xml:space="preserve"> vztahující se ke stavbě obdobného charakteru, tj. </w:t>
      </w:r>
      <w:r w:rsidR="00125DD6" w:rsidRPr="00125DD6">
        <w:rPr>
          <w:rFonts w:asciiTheme="minorHAnsi" w:hAnsiTheme="minorHAnsi" w:cstheme="minorHAnsi"/>
          <w:sz w:val="22"/>
          <w:szCs w:val="22"/>
        </w:rPr>
        <w:t xml:space="preserve">rekonstrukce, úprava či výstavba dopravní stavby s rozpočtovými náklady stavby min. 4 mil. Kč bez DPH </w:t>
      </w:r>
      <w:r w:rsidR="00C16941" w:rsidRPr="00BA6655">
        <w:rPr>
          <w:rFonts w:asciiTheme="minorHAnsi" w:hAnsiTheme="minorHAnsi" w:cstheme="minorHAnsi"/>
          <w:sz w:val="22"/>
          <w:szCs w:val="22"/>
        </w:rPr>
        <w:t>(dle směrného</w:t>
      </w:r>
      <w:r w:rsidR="004D58EE" w:rsidRPr="00BA6655">
        <w:rPr>
          <w:rFonts w:asciiTheme="minorHAnsi" w:hAnsiTheme="minorHAnsi" w:cstheme="minorHAnsi"/>
          <w:sz w:val="22"/>
          <w:szCs w:val="22"/>
        </w:rPr>
        <w:t xml:space="preserve"> </w:t>
      </w:r>
      <w:r w:rsidR="00C16941" w:rsidRPr="00BA6655">
        <w:rPr>
          <w:rFonts w:asciiTheme="minorHAnsi" w:hAnsiTheme="minorHAnsi" w:cstheme="minorHAnsi"/>
          <w:sz w:val="22"/>
          <w:szCs w:val="22"/>
        </w:rPr>
        <w:t>rozpočtu, který byl vypracován k projektové dokumentaci)</w:t>
      </w:r>
      <w:r w:rsidRPr="00BA6655">
        <w:rPr>
          <w:rFonts w:asciiTheme="minorHAnsi" w:hAnsiTheme="minorHAnsi" w:cstheme="minorHAnsi"/>
          <w:sz w:val="22"/>
          <w:szCs w:val="22"/>
        </w:rPr>
        <w:t xml:space="preserve">, a </w:t>
      </w:r>
    </w:p>
    <w:p w14:paraId="1C5F0E9C" w14:textId="2AD5384D" w:rsidR="00A1577A" w:rsidRPr="00C16941" w:rsidRDefault="00A1577A" w:rsidP="00C16941">
      <w:pPr>
        <w:pStyle w:val="Odstavecseseznamem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min. </w:t>
      </w:r>
      <w:r w:rsidRPr="00A1577A">
        <w:rPr>
          <w:rFonts w:asciiTheme="minorHAnsi" w:hAnsiTheme="minorHAnsi" w:cstheme="minorHAnsi"/>
          <w:sz w:val="22"/>
          <w:szCs w:val="22"/>
        </w:rPr>
        <w:t xml:space="preserve">jedna spočívala ve vypracování </w:t>
      </w:r>
      <w:r w:rsidRPr="00852EDC">
        <w:rPr>
          <w:rFonts w:asciiTheme="minorHAnsi" w:hAnsiTheme="minorHAnsi" w:cstheme="minorHAnsi"/>
          <w:b/>
          <w:bCs/>
          <w:sz w:val="22"/>
          <w:szCs w:val="22"/>
        </w:rPr>
        <w:t>dokumentace pro provedení stavby (ev. vypracování jednostupňové projektové dokumentace)</w:t>
      </w:r>
      <w:r w:rsidRPr="00A1577A">
        <w:rPr>
          <w:rFonts w:asciiTheme="minorHAnsi" w:hAnsiTheme="minorHAnsi" w:cstheme="minorHAnsi"/>
          <w:sz w:val="22"/>
          <w:szCs w:val="22"/>
        </w:rPr>
        <w:t xml:space="preserve"> vztahující se ke stavbě obdobného charakteru, tj. </w:t>
      </w:r>
      <w:r w:rsidR="00125DD6" w:rsidRPr="00125DD6">
        <w:rPr>
          <w:rFonts w:asciiTheme="minorHAnsi" w:hAnsiTheme="minorHAnsi" w:cstheme="minorHAnsi"/>
          <w:sz w:val="22"/>
          <w:szCs w:val="22"/>
        </w:rPr>
        <w:t xml:space="preserve">rekonstrukce, úprava či výstavba dopravní stavby s rozpočtovými náklady stavby min. 8 mil. Kč bez DPH </w:t>
      </w:r>
      <w:r w:rsidRPr="00A1577A">
        <w:rPr>
          <w:rFonts w:asciiTheme="minorHAnsi" w:hAnsiTheme="minorHAnsi" w:cstheme="minorHAnsi"/>
          <w:sz w:val="22"/>
          <w:szCs w:val="22"/>
        </w:rPr>
        <w:t>(stavba musela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1577A">
        <w:rPr>
          <w:rFonts w:asciiTheme="minorHAnsi" w:hAnsiTheme="minorHAnsi" w:cstheme="minorHAnsi"/>
          <w:sz w:val="22"/>
          <w:szCs w:val="22"/>
        </w:rPr>
        <w:t>být dle takové projektové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1577A">
        <w:rPr>
          <w:rFonts w:asciiTheme="minorHAnsi" w:hAnsiTheme="minorHAnsi" w:cstheme="minorHAnsi"/>
          <w:sz w:val="22"/>
          <w:szCs w:val="22"/>
        </w:rPr>
        <w:t xml:space="preserve">dokumentace </w:t>
      </w:r>
      <w:r w:rsidRPr="00125DD6">
        <w:rPr>
          <w:rFonts w:asciiTheme="minorHAnsi" w:hAnsiTheme="minorHAnsi" w:cstheme="minorHAnsi"/>
          <w:sz w:val="22"/>
          <w:szCs w:val="22"/>
        </w:rPr>
        <w:t>zhotovena</w:t>
      </w:r>
      <w:r w:rsidR="005E0E55" w:rsidRPr="00125DD6">
        <w:rPr>
          <w:rFonts w:asciiTheme="minorHAnsi" w:hAnsiTheme="minorHAnsi" w:cstheme="minorHAnsi"/>
          <w:sz w:val="22"/>
          <w:szCs w:val="22"/>
        </w:rPr>
        <w:t xml:space="preserve"> a zkolaudována</w:t>
      </w:r>
      <w:r>
        <w:rPr>
          <w:rFonts w:asciiTheme="minorHAnsi" w:hAnsiTheme="minorHAnsi" w:cstheme="minorHAnsi"/>
          <w:sz w:val="22"/>
          <w:szCs w:val="22"/>
        </w:rPr>
        <w:t>)</w:t>
      </w:r>
      <w:r w:rsidR="00C16941">
        <w:rPr>
          <w:rFonts w:asciiTheme="minorHAnsi" w:hAnsiTheme="minorHAnsi" w:cstheme="minorHAnsi"/>
          <w:sz w:val="22"/>
          <w:szCs w:val="22"/>
        </w:rPr>
        <w:t>,</w:t>
      </w:r>
      <w:r w:rsidR="00C16941" w:rsidRPr="00C16941">
        <w:rPr>
          <w:rFonts w:asciiTheme="minorHAnsi" w:hAnsiTheme="minorHAnsi" w:cstheme="minorHAnsi"/>
          <w:sz w:val="22"/>
          <w:szCs w:val="22"/>
        </w:rPr>
        <w:t xml:space="preserve"> přičemž v tomto případě se rozpočtovými náklady rozumí souhrn vynaložených nákladů</w:t>
      </w:r>
      <w:r w:rsidR="00C16941">
        <w:rPr>
          <w:rFonts w:asciiTheme="minorHAnsi" w:hAnsiTheme="minorHAnsi" w:cstheme="minorHAnsi"/>
          <w:sz w:val="22"/>
          <w:szCs w:val="22"/>
        </w:rPr>
        <w:t xml:space="preserve"> </w:t>
      </w:r>
      <w:r w:rsidR="00C16941" w:rsidRPr="00C16941">
        <w:rPr>
          <w:rFonts w:asciiTheme="minorHAnsi" w:hAnsiTheme="minorHAnsi" w:cstheme="minorHAnsi"/>
          <w:sz w:val="22"/>
          <w:szCs w:val="22"/>
        </w:rPr>
        <w:t>na zhotovení</w:t>
      </w:r>
      <w:r w:rsidR="00C16941">
        <w:rPr>
          <w:rFonts w:asciiTheme="minorHAnsi" w:hAnsiTheme="minorHAnsi" w:cstheme="minorHAnsi"/>
          <w:sz w:val="22"/>
          <w:szCs w:val="22"/>
        </w:rPr>
        <w:t xml:space="preserve"> </w:t>
      </w:r>
      <w:r w:rsidR="00C16941" w:rsidRPr="00C16941">
        <w:rPr>
          <w:rFonts w:asciiTheme="minorHAnsi" w:hAnsiTheme="minorHAnsi" w:cstheme="minorHAnsi"/>
          <w:sz w:val="22"/>
          <w:szCs w:val="22"/>
        </w:rPr>
        <w:t>stavby, a to v součtu stavebních prací, dodávek a služeb všech stavebních objektů a provozních souborů stavby v Kč bez DPH, dle smlouvy o dílo uzavřené se zhotovitelem stavby</w:t>
      </w:r>
      <w:r w:rsidR="00C16941">
        <w:rPr>
          <w:rFonts w:asciiTheme="minorHAnsi" w:hAnsiTheme="minorHAnsi" w:cstheme="minorHAnsi"/>
          <w:sz w:val="22"/>
          <w:szCs w:val="22"/>
        </w:rPr>
        <w:t>.</w:t>
      </w:r>
    </w:p>
    <w:p w14:paraId="10E011E7" w14:textId="7F1B82D0" w:rsidR="00F51FA9" w:rsidRPr="00FC3795" w:rsidRDefault="00F51FA9" w:rsidP="00C16941">
      <w:pPr>
        <w:pStyle w:val="Odstavecseseznamem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9351" w:type="dxa"/>
        <w:tblLook w:val="04A0" w:firstRow="1" w:lastRow="0" w:firstColumn="1" w:lastColumn="0" w:noHBand="0" w:noVBand="1"/>
      </w:tblPr>
      <w:tblGrid>
        <w:gridCol w:w="1696"/>
        <w:gridCol w:w="1701"/>
        <w:gridCol w:w="1985"/>
        <w:gridCol w:w="1984"/>
        <w:gridCol w:w="1985"/>
      </w:tblGrid>
      <w:tr w:rsidR="00F100EE" w:rsidRPr="00FC3795" w14:paraId="6F0AC894" w14:textId="15399C5B" w:rsidTr="00F100EE">
        <w:tc>
          <w:tcPr>
            <w:tcW w:w="1696" w:type="dxa"/>
            <w:shd w:val="clear" w:color="auto" w:fill="DAEEF3" w:themeFill="accent5" w:themeFillTint="33"/>
          </w:tcPr>
          <w:p w14:paraId="192A6710" w14:textId="04915878" w:rsidR="00F100EE" w:rsidRPr="00FC3795" w:rsidRDefault="00F100EE" w:rsidP="001D3DD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1" w:name="_Hlk67054647"/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identifikace zadavatele (objednatele)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0AC0912E" w14:textId="1CEE8F77" w:rsidR="00F100EE" w:rsidRPr="00FC3795" w:rsidRDefault="00F100EE" w:rsidP="001D3DD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stručný popis předmětu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plnění</w:t>
            </w:r>
          </w:p>
        </w:tc>
        <w:tc>
          <w:tcPr>
            <w:tcW w:w="1985" w:type="dxa"/>
            <w:shd w:val="clear" w:color="auto" w:fill="DAEEF3" w:themeFill="accent5" w:themeFillTint="33"/>
          </w:tcPr>
          <w:p w14:paraId="188E4650" w14:textId="312EF9F2" w:rsidR="00F100EE" w:rsidRPr="00FC3795" w:rsidRDefault="00F100EE" w:rsidP="001D3DD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finanční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rozsah - </w:t>
            </w:r>
            <w:r w:rsidRPr="003A0E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celkov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á</w:t>
            </w:r>
            <w:r w:rsidRPr="003A0E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cen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</w:t>
            </w:r>
            <w:r w:rsidRPr="003A0E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bez DPH</w:t>
            </w:r>
          </w:p>
        </w:tc>
        <w:tc>
          <w:tcPr>
            <w:tcW w:w="1984" w:type="dxa"/>
            <w:shd w:val="clear" w:color="auto" w:fill="DAEEF3" w:themeFill="accent5" w:themeFillTint="33"/>
          </w:tcPr>
          <w:p w14:paraId="252C322C" w14:textId="72A2040A" w:rsidR="00F100EE" w:rsidRPr="00FC3795" w:rsidRDefault="00F100EE" w:rsidP="001D3DD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dobu a místo </w:t>
            </w:r>
            <w:r w:rsidRPr="003A0E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realizace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služby</w:t>
            </w:r>
          </w:p>
        </w:tc>
        <w:tc>
          <w:tcPr>
            <w:tcW w:w="1985" w:type="dxa"/>
            <w:shd w:val="clear" w:color="auto" w:fill="DAEEF3" w:themeFill="accent5" w:themeFillTint="33"/>
          </w:tcPr>
          <w:p w14:paraId="2B8D83EC" w14:textId="775CE1BD" w:rsidR="00F100EE" w:rsidRPr="00FC3795" w:rsidRDefault="00F100EE" w:rsidP="001D3DD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kontaktní osobu objednatele včetně kontaktu na ni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(tel., e-mail)</w:t>
            </w:r>
          </w:p>
        </w:tc>
      </w:tr>
      <w:bookmarkEnd w:id="1"/>
      <w:tr w:rsidR="00F100EE" w:rsidRPr="00FC3795" w14:paraId="58DD46FB" w14:textId="728D970F" w:rsidTr="00F100EE">
        <w:tc>
          <w:tcPr>
            <w:tcW w:w="1696" w:type="dxa"/>
          </w:tcPr>
          <w:p w14:paraId="2321478D" w14:textId="77777777" w:rsidR="00F100EE" w:rsidRPr="00FC3795" w:rsidRDefault="00F100EE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35E17CF" w14:textId="77777777" w:rsidR="00F100EE" w:rsidRPr="00FC3795" w:rsidRDefault="00F100EE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BBDB96C" w14:textId="17C1080A" w:rsidR="00F100EE" w:rsidRPr="00FC3795" w:rsidRDefault="00F100EE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87F2E31" w14:textId="77777777" w:rsidR="00F100EE" w:rsidRPr="00FC3795" w:rsidRDefault="00F100EE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14:paraId="121BCBFF" w14:textId="77777777" w:rsidR="00F100EE" w:rsidRPr="00FC3795" w:rsidRDefault="00F100EE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4F6D9FF8" w14:textId="77777777" w:rsidR="00F100EE" w:rsidRPr="00FC3795" w:rsidRDefault="00F100EE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14:paraId="3B9EDEFC" w14:textId="77777777" w:rsidR="00F100EE" w:rsidRPr="00FC3795" w:rsidRDefault="00F100EE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1577A" w:rsidRPr="00FC3795" w14:paraId="690BDB2E" w14:textId="77777777" w:rsidTr="00F100EE">
        <w:tc>
          <w:tcPr>
            <w:tcW w:w="1696" w:type="dxa"/>
          </w:tcPr>
          <w:p w14:paraId="000CC590" w14:textId="77777777" w:rsidR="00A1577A" w:rsidRDefault="00A1577A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0B414A" w14:textId="77777777" w:rsidR="00A1577A" w:rsidRDefault="00A1577A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80E204" w14:textId="77777777" w:rsidR="00A1577A" w:rsidRPr="00FC3795" w:rsidRDefault="00A1577A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486B53D2" w14:textId="77777777" w:rsidR="00A1577A" w:rsidRPr="00FC3795" w:rsidRDefault="00A1577A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14:paraId="587B8B1C" w14:textId="77777777" w:rsidR="00A1577A" w:rsidRPr="00FC3795" w:rsidRDefault="00A1577A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1694A517" w14:textId="77777777" w:rsidR="00A1577A" w:rsidRPr="00FC3795" w:rsidRDefault="00A1577A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14:paraId="5F8E16C1" w14:textId="77777777" w:rsidR="00A1577A" w:rsidRPr="00FC3795" w:rsidRDefault="00A1577A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81FFB71" w14:textId="49933F96" w:rsidR="00A1577A" w:rsidRPr="005E0E55" w:rsidRDefault="005E0E55" w:rsidP="00A1577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E0E55">
        <w:rPr>
          <w:rFonts w:asciiTheme="minorHAnsi" w:hAnsiTheme="minorHAnsi" w:cstheme="minorHAnsi"/>
          <w:b/>
          <w:bCs/>
          <w:sz w:val="22"/>
          <w:szCs w:val="22"/>
        </w:rPr>
        <w:t>* ÚČASTNÍK SPECIFIKUJE VÝŠE TAK, ABY BYLO ZŘEJMÉ, ŽE JSOU SPLNĚNY REFERENCE V POŽADOVANÉM ROZSAHU.</w:t>
      </w:r>
    </w:p>
    <w:p w14:paraId="10D804AD" w14:textId="77777777" w:rsidR="00F51FA9" w:rsidRPr="005E0E55" w:rsidRDefault="00F51FA9" w:rsidP="001D3DD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1A7A539" w14:textId="77777777" w:rsidR="00FC3795" w:rsidRPr="00344AFC" w:rsidRDefault="00FC3795" w:rsidP="00FC3795">
      <w:pPr>
        <w:jc w:val="both"/>
        <w:rPr>
          <w:rFonts w:asciiTheme="minorHAnsi" w:hAnsiTheme="minorHAnsi" w:cstheme="minorHAnsi"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>Toto prohlášení činím na základě své pravé, vážné a svobodné vůle a jsem si vědom všech následků plynoucích z uvedení nepravdivých údajů.</w:t>
      </w:r>
    </w:p>
    <w:p w14:paraId="2BC74F8D" w14:textId="77777777" w:rsidR="00F51FA9" w:rsidRPr="00344AFC" w:rsidRDefault="00F51FA9" w:rsidP="00DA2417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2A82C77C" w14:textId="77777777" w:rsidR="00B77E6D" w:rsidRPr="00344AFC" w:rsidRDefault="00DA2417" w:rsidP="00B77E6D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 xml:space="preserve">V </w:t>
      </w:r>
      <w:r w:rsidR="00DD7230" w:rsidRPr="00344AFC">
        <w:rPr>
          <w:rFonts w:asciiTheme="minorHAnsi" w:hAnsiTheme="minorHAnsi" w:cstheme="minorHAnsi"/>
          <w:sz w:val="22"/>
          <w:szCs w:val="22"/>
        </w:rPr>
        <w:t>………………….</w:t>
      </w:r>
      <w:r w:rsidRPr="00344AFC">
        <w:rPr>
          <w:rFonts w:asciiTheme="minorHAnsi" w:hAnsiTheme="minorHAnsi" w:cstheme="minorHAnsi"/>
          <w:sz w:val="22"/>
          <w:szCs w:val="22"/>
        </w:rPr>
        <w:t xml:space="preserve"> dne </w:t>
      </w:r>
      <w:r w:rsidR="00DD7230" w:rsidRPr="00344AFC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344AFC">
        <w:rPr>
          <w:rFonts w:asciiTheme="minorHAnsi" w:hAnsiTheme="minorHAnsi" w:cstheme="minorHAnsi"/>
          <w:i/>
          <w:iCs/>
          <w:sz w:val="22"/>
          <w:szCs w:val="22"/>
        </w:rPr>
        <w:t xml:space="preserve">         </w:t>
      </w:r>
      <w:r w:rsidR="00B77E6D" w:rsidRPr="00344AFC">
        <w:rPr>
          <w:rFonts w:asciiTheme="minorHAnsi" w:hAnsiTheme="minorHAnsi" w:cstheme="minorHAnsi"/>
          <w:i/>
          <w:iCs/>
          <w:sz w:val="22"/>
          <w:szCs w:val="22"/>
        </w:rPr>
        <w:tab/>
      </w:r>
    </w:p>
    <w:p w14:paraId="5D11D7D5" w14:textId="77777777" w:rsidR="007847F7" w:rsidRDefault="007847F7" w:rsidP="008D3375">
      <w:pPr>
        <w:ind w:left="4956" w:firstLine="708"/>
        <w:rPr>
          <w:rFonts w:asciiTheme="minorHAnsi" w:hAnsiTheme="minorHAnsi" w:cstheme="minorHAnsi"/>
          <w:sz w:val="22"/>
          <w:szCs w:val="22"/>
        </w:rPr>
      </w:pPr>
    </w:p>
    <w:p w14:paraId="41B3B776" w14:textId="77777777" w:rsidR="007847F7" w:rsidRDefault="007847F7" w:rsidP="008D3375">
      <w:pPr>
        <w:ind w:left="4956" w:firstLine="708"/>
        <w:rPr>
          <w:rFonts w:asciiTheme="minorHAnsi" w:hAnsiTheme="minorHAnsi" w:cstheme="minorHAnsi"/>
          <w:sz w:val="22"/>
          <w:szCs w:val="22"/>
        </w:rPr>
      </w:pPr>
    </w:p>
    <w:p w14:paraId="0350F021" w14:textId="48FD8A69" w:rsidR="008D3375" w:rsidRPr="00344AFC" w:rsidRDefault="008D3375" w:rsidP="008D3375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5318CA60" w14:textId="77777777" w:rsidR="008D3375" w:rsidRPr="00344AFC" w:rsidRDefault="008D3375" w:rsidP="008D3375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 xml:space="preserve">podpis osoby oprávněné </w:t>
      </w:r>
    </w:p>
    <w:p w14:paraId="79189B0B" w14:textId="77777777" w:rsidR="008333E7" w:rsidRDefault="008D3375" w:rsidP="008333E7">
      <w:pPr>
        <w:ind w:left="5028" w:firstLine="636"/>
        <w:rPr>
          <w:rFonts w:asciiTheme="minorHAnsi" w:hAnsiTheme="minorHAnsi" w:cstheme="minorHAnsi"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 xml:space="preserve"> jednat jménem či za </w:t>
      </w:r>
      <w:r w:rsidR="005533E2" w:rsidRPr="00344AFC">
        <w:rPr>
          <w:rFonts w:asciiTheme="minorHAnsi" w:hAnsiTheme="minorHAnsi" w:cstheme="minorHAnsi"/>
          <w:sz w:val="22"/>
          <w:szCs w:val="22"/>
        </w:rPr>
        <w:t>účastníka</w:t>
      </w:r>
    </w:p>
    <w:p w14:paraId="0F335404" w14:textId="77777777" w:rsidR="00125DD6" w:rsidRDefault="00125DD6" w:rsidP="008333E7">
      <w:pPr>
        <w:ind w:left="5028" w:firstLine="636"/>
        <w:rPr>
          <w:rFonts w:asciiTheme="minorHAnsi" w:hAnsiTheme="minorHAnsi" w:cstheme="minorHAnsi"/>
          <w:sz w:val="22"/>
          <w:szCs w:val="22"/>
        </w:rPr>
      </w:pPr>
    </w:p>
    <w:sectPr w:rsidR="00125DD6" w:rsidSect="001F6E97">
      <w:headerReference w:type="default" r:id="rId11"/>
      <w:footerReference w:type="default" r:id="rId12"/>
      <w:pgSz w:w="11906" w:h="16838" w:code="9"/>
      <w:pgMar w:top="851" w:right="1134" w:bottom="284" w:left="1418" w:header="5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FDDD2D" w14:textId="77777777" w:rsidR="003C64D1" w:rsidRDefault="003C64D1">
      <w:r>
        <w:separator/>
      </w:r>
    </w:p>
  </w:endnote>
  <w:endnote w:type="continuationSeparator" w:id="0">
    <w:p w14:paraId="0A0ADBFE" w14:textId="77777777" w:rsidR="003C64D1" w:rsidRDefault="003C6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60F73" w14:textId="77777777" w:rsidR="006D7F20" w:rsidRDefault="006D7F20">
    <w:pPr>
      <w:pStyle w:val="Zpat"/>
    </w:pPr>
  </w:p>
  <w:p w14:paraId="590B8FE2" w14:textId="77777777" w:rsidR="006D7F20" w:rsidRDefault="006D7F20">
    <w:pPr>
      <w:pStyle w:val="Zpat"/>
    </w:pPr>
  </w:p>
  <w:p w14:paraId="2B9BBA87" w14:textId="77777777" w:rsidR="006D7F20" w:rsidRDefault="006D7F2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6A1244" w14:textId="77777777" w:rsidR="003C64D1" w:rsidRDefault="003C64D1">
      <w:r>
        <w:separator/>
      </w:r>
    </w:p>
  </w:footnote>
  <w:footnote w:type="continuationSeparator" w:id="0">
    <w:p w14:paraId="1699BE25" w14:textId="77777777" w:rsidR="003C64D1" w:rsidRDefault="003C6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764D1" w14:textId="06373FA1" w:rsidR="004F1F64" w:rsidRDefault="004F1F64" w:rsidP="004F1F64">
    <w:pPr>
      <w:pStyle w:val="Zhlav"/>
    </w:pPr>
  </w:p>
  <w:p w14:paraId="17337BDF" w14:textId="31090067" w:rsidR="00FD6D06" w:rsidRPr="004F1F64" w:rsidRDefault="00FD6D06" w:rsidP="004F1F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bCs/>
        <w:sz w:val="1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1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3913AF"/>
    <w:multiLevelType w:val="hybridMultilevel"/>
    <w:tmpl w:val="5E22C1E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D8676A"/>
    <w:multiLevelType w:val="hybridMultilevel"/>
    <w:tmpl w:val="EAFE90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F0DB9"/>
    <w:multiLevelType w:val="hybridMultilevel"/>
    <w:tmpl w:val="E3B414CE"/>
    <w:lvl w:ilvl="0" w:tplc="8D56BC3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645AD"/>
    <w:multiLevelType w:val="hybridMultilevel"/>
    <w:tmpl w:val="849262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 w15:restartNumberingAfterBreak="0">
    <w:nsid w:val="5B191AD2"/>
    <w:multiLevelType w:val="hybridMultilevel"/>
    <w:tmpl w:val="6F0CA064"/>
    <w:lvl w:ilvl="0" w:tplc="B93E33D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BC144F8"/>
    <w:multiLevelType w:val="hybridMultilevel"/>
    <w:tmpl w:val="C8EA514E"/>
    <w:lvl w:ilvl="0" w:tplc="BCAEFE0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E83515"/>
    <w:multiLevelType w:val="hybridMultilevel"/>
    <w:tmpl w:val="6016A4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2A696D"/>
    <w:multiLevelType w:val="hybridMultilevel"/>
    <w:tmpl w:val="AA3C53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15936"/>
    <w:multiLevelType w:val="hybridMultilevel"/>
    <w:tmpl w:val="956E29AA"/>
    <w:lvl w:ilvl="0" w:tplc="28465F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2902186">
    <w:abstractNumId w:val="7"/>
  </w:num>
  <w:num w:numId="2" w16cid:durableId="871111587">
    <w:abstractNumId w:val="3"/>
  </w:num>
  <w:num w:numId="3" w16cid:durableId="1182745544">
    <w:abstractNumId w:val="1"/>
  </w:num>
  <w:num w:numId="4" w16cid:durableId="732242734">
    <w:abstractNumId w:val="8"/>
  </w:num>
  <w:num w:numId="5" w16cid:durableId="1187062514">
    <w:abstractNumId w:val="2"/>
  </w:num>
  <w:num w:numId="6" w16cid:durableId="175267504">
    <w:abstractNumId w:val="6"/>
  </w:num>
  <w:num w:numId="7" w16cid:durableId="660161304">
    <w:abstractNumId w:val="4"/>
  </w:num>
  <w:num w:numId="8" w16cid:durableId="150290763">
    <w:abstractNumId w:val="11"/>
  </w:num>
  <w:num w:numId="9" w16cid:durableId="1333028822">
    <w:abstractNumId w:val="0"/>
  </w:num>
  <w:num w:numId="10" w16cid:durableId="1939098375">
    <w:abstractNumId w:val="9"/>
  </w:num>
  <w:num w:numId="11" w16cid:durableId="544829372">
    <w:abstractNumId w:val="5"/>
  </w:num>
  <w:num w:numId="12" w16cid:durableId="110125769">
    <w:abstractNumId w:val="10"/>
  </w:num>
  <w:num w:numId="13" w16cid:durableId="16556031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42"/>
    <w:rsid w:val="00006022"/>
    <w:rsid w:val="00010C97"/>
    <w:rsid w:val="00020BE1"/>
    <w:rsid w:val="00037A8D"/>
    <w:rsid w:val="00043C4A"/>
    <w:rsid w:val="000451BB"/>
    <w:rsid w:val="00047ECC"/>
    <w:rsid w:val="00051D6E"/>
    <w:rsid w:val="000936A0"/>
    <w:rsid w:val="00093FCB"/>
    <w:rsid w:val="00097716"/>
    <w:rsid w:val="000B0AE0"/>
    <w:rsid w:val="000B5BC0"/>
    <w:rsid w:val="0010644E"/>
    <w:rsid w:val="001101F5"/>
    <w:rsid w:val="0012282C"/>
    <w:rsid w:val="00125DD6"/>
    <w:rsid w:val="001275CC"/>
    <w:rsid w:val="00135389"/>
    <w:rsid w:val="00150459"/>
    <w:rsid w:val="00164DE0"/>
    <w:rsid w:val="00172827"/>
    <w:rsid w:val="001A653A"/>
    <w:rsid w:val="001A7803"/>
    <w:rsid w:val="001B0E5C"/>
    <w:rsid w:val="001B2D19"/>
    <w:rsid w:val="001C6EDA"/>
    <w:rsid w:val="001C7DA5"/>
    <w:rsid w:val="001D3DDC"/>
    <w:rsid w:val="001D7BFB"/>
    <w:rsid w:val="001E2D62"/>
    <w:rsid w:val="001F6E97"/>
    <w:rsid w:val="002376C4"/>
    <w:rsid w:val="00252A60"/>
    <w:rsid w:val="00262563"/>
    <w:rsid w:val="0026713B"/>
    <w:rsid w:val="00271DE3"/>
    <w:rsid w:val="002831D9"/>
    <w:rsid w:val="002873E0"/>
    <w:rsid w:val="0029208A"/>
    <w:rsid w:val="00293415"/>
    <w:rsid w:val="00293C7C"/>
    <w:rsid w:val="0029711F"/>
    <w:rsid w:val="002D1F31"/>
    <w:rsid w:val="002F4147"/>
    <w:rsid w:val="002F5491"/>
    <w:rsid w:val="00304E78"/>
    <w:rsid w:val="00334D01"/>
    <w:rsid w:val="003356C2"/>
    <w:rsid w:val="00344AFC"/>
    <w:rsid w:val="003509AD"/>
    <w:rsid w:val="0035538C"/>
    <w:rsid w:val="0037195A"/>
    <w:rsid w:val="0037709F"/>
    <w:rsid w:val="003841C5"/>
    <w:rsid w:val="00391FE4"/>
    <w:rsid w:val="003A0E2D"/>
    <w:rsid w:val="003B2576"/>
    <w:rsid w:val="003B2B3B"/>
    <w:rsid w:val="003B4AF8"/>
    <w:rsid w:val="003C64D1"/>
    <w:rsid w:val="003C7E08"/>
    <w:rsid w:val="003E7189"/>
    <w:rsid w:val="003F4D21"/>
    <w:rsid w:val="004153B3"/>
    <w:rsid w:val="004155EF"/>
    <w:rsid w:val="004272D7"/>
    <w:rsid w:val="004772E1"/>
    <w:rsid w:val="00485845"/>
    <w:rsid w:val="00496F4B"/>
    <w:rsid w:val="004D2716"/>
    <w:rsid w:val="004D4058"/>
    <w:rsid w:val="004D58EE"/>
    <w:rsid w:val="004E1978"/>
    <w:rsid w:val="004F1F64"/>
    <w:rsid w:val="005026D6"/>
    <w:rsid w:val="005032A0"/>
    <w:rsid w:val="005533E2"/>
    <w:rsid w:val="00562437"/>
    <w:rsid w:val="0057474A"/>
    <w:rsid w:val="005754C6"/>
    <w:rsid w:val="0058288E"/>
    <w:rsid w:val="005A71F4"/>
    <w:rsid w:val="005D1BC7"/>
    <w:rsid w:val="005D40A3"/>
    <w:rsid w:val="005E0E55"/>
    <w:rsid w:val="005F5B5D"/>
    <w:rsid w:val="00600D88"/>
    <w:rsid w:val="00631ABE"/>
    <w:rsid w:val="0063208E"/>
    <w:rsid w:val="00647369"/>
    <w:rsid w:val="006578EF"/>
    <w:rsid w:val="006604A5"/>
    <w:rsid w:val="00660AE5"/>
    <w:rsid w:val="00662876"/>
    <w:rsid w:val="006707F2"/>
    <w:rsid w:val="006845E2"/>
    <w:rsid w:val="00686CE1"/>
    <w:rsid w:val="006B23FF"/>
    <w:rsid w:val="006D7F20"/>
    <w:rsid w:val="00701296"/>
    <w:rsid w:val="00727AA7"/>
    <w:rsid w:val="00751090"/>
    <w:rsid w:val="0077417F"/>
    <w:rsid w:val="007772B5"/>
    <w:rsid w:val="007847F7"/>
    <w:rsid w:val="00791C22"/>
    <w:rsid w:val="007C2A1F"/>
    <w:rsid w:val="007D1963"/>
    <w:rsid w:val="007D4777"/>
    <w:rsid w:val="007F0AFC"/>
    <w:rsid w:val="007F6EEF"/>
    <w:rsid w:val="007F7140"/>
    <w:rsid w:val="00802913"/>
    <w:rsid w:val="00802C36"/>
    <w:rsid w:val="00827A24"/>
    <w:rsid w:val="008333E7"/>
    <w:rsid w:val="00847613"/>
    <w:rsid w:val="008520DB"/>
    <w:rsid w:val="00852EDC"/>
    <w:rsid w:val="0087513A"/>
    <w:rsid w:val="00883AA0"/>
    <w:rsid w:val="008B3AD0"/>
    <w:rsid w:val="008D3375"/>
    <w:rsid w:val="00907739"/>
    <w:rsid w:val="009132DE"/>
    <w:rsid w:val="00927BEC"/>
    <w:rsid w:val="00935C65"/>
    <w:rsid w:val="009373FF"/>
    <w:rsid w:val="009520FC"/>
    <w:rsid w:val="00990E42"/>
    <w:rsid w:val="00991B98"/>
    <w:rsid w:val="009A00A3"/>
    <w:rsid w:val="009A3A61"/>
    <w:rsid w:val="009B7DC4"/>
    <w:rsid w:val="009D0D1E"/>
    <w:rsid w:val="009D1A28"/>
    <w:rsid w:val="009D3DD2"/>
    <w:rsid w:val="009F24FE"/>
    <w:rsid w:val="00A07917"/>
    <w:rsid w:val="00A11197"/>
    <w:rsid w:val="00A1577A"/>
    <w:rsid w:val="00A252E1"/>
    <w:rsid w:val="00A4163E"/>
    <w:rsid w:val="00A42FE4"/>
    <w:rsid w:val="00A717F6"/>
    <w:rsid w:val="00A753F7"/>
    <w:rsid w:val="00A82630"/>
    <w:rsid w:val="00A91A11"/>
    <w:rsid w:val="00AA5E4F"/>
    <w:rsid w:val="00AA741C"/>
    <w:rsid w:val="00AB146E"/>
    <w:rsid w:val="00AD26B1"/>
    <w:rsid w:val="00AD39C9"/>
    <w:rsid w:val="00AE30F9"/>
    <w:rsid w:val="00B07CCA"/>
    <w:rsid w:val="00B11DC8"/>
    <w:rsid w:val="00B2196D"/>
    <w:rsid w:val="00B25D4F"/>
    <w:rsid w:val="00B426BA"/>
    <w:rsid w:val="00B44385"/>
    <w:rsid w:val="00B74F2F"/>
    <w:rsid w:val="00B77E6D"/>
    <w:rsid w:val="00B91529"/>
    <w:rsid w:val="00B94E5F"/>
    <w:rsid w:val="00BA6655"/>
    <w:rsid w:val="00BC483E"/>
    <w:rsid w:val="00BE2AC6"/>
    <w:rsid w:val="00C06BEE"/>
    <w:rsid w:val="00C16941"/>
    <w:rsid w:val="00C21628"/>
    <w:rsid w:val="00C27C5B"/>
    <w:rsid w:val="00C4799E"/>
    <w:rsid w:val="00C50CB5"/>
    <w:rsid w:val="00C62832"/>
    <w:rsid w:val="00C9462B"/>
    <w:rsid w:val="00CB4122"/>
    <w:rsid w:val="00CB490A"/>
    <w:rsid w:val="00CC2994"/>
    <w:rsid w:val="00CE0067"/>
    <w:rsid w:val="00CE6A34"/>
    <w:rsid w:val="00D0076D"/>
    <w:rsid w:val="00D11E75"/>
    <w:rsid w:val="00D13BCB"/>
    <w:rsid w:val="00D22D98"/>
    <w:rsid w:val="00D34825"/>
    <w:rsid w:val="00D356A4"/>
    <w:rsid w:val="00D46D6C"/>
    <w:rsid w:val="00D8649A"/>
    <w:rsid w:val="00D92FD2"/>
    <w:rsid w:val="00DA2417"/>
    <w:rsid w:val="00DB7C8E"/>
    <w:rsid w:val="00DD0098"/>
    <w:rsid w:val="00DD6E1F"/>
    <w:rsid w:val="00DD7230"/>
    <w:rsid w:val="00DE0663"/>
    <w:rsid w:val="00DF1C01"/>
    <w:rsid w:val="00DF1E76"/>
    <w:rsid w:val="00DF3282"/>
    <w:rsid w:val="00E232D5"/>
    <w:rsid w:val="00E612FF"/>
    <w:rsid w:val="00E72D76"/>
    <w:rsid w:val="00E9147A"/>
    <w:rsid w:val="00E96B30"/>
    <w:rsid w:val="00EB163B"/>
    <w:rsid w:val="00EB169D"/>
    <w:rsid w:val="00EC7815"/>
    <w:rsid w:val="00ED634F"/>
    <w:rsid w:val="00EE172F"/>
    <w:rsid w:val="00F100EE"/>
    <w:rsid w:val="00F10D43"/>
    <w:rsid w:val="00F11713"/>
    <w:rsid w:val="00F12CE4"/>
    <w:rsid w:val="00F25844"/>
    <w:rsid w:val="00F35BB9"/>
    <w:rsid w:val="00F51FA9"/>
    <w:rsid w:val="00F53D81"/>
    <w:rsid w:val="00F54375"/>
    <w:rsid w:val="00F76A1E"/>
    <w:rsid w:val="00FB326F"/>
    <w:rsid w:val="00FC3795"/>
    <w:rsid w:val="00FD01AF"/>
    <w:rsid w:val="00FD5658"/>
    <w:rsid w:val="00FD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80D134"/>
  <w15:docId w15:val="{92D61463-CFF7-420F-B87D-34FD0F33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577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,overview"/>
    <w:basedOn w:val="Normln"/>
    <w:next w:val="Normln"/>
    <w:link w:val="Nadpis3Char"/>
    <w:qFormat/>
    <w:rsid w:val="008029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iln">
    <w:name w:val="Strong"/>
    <w:qFormat/>
    <w:rsid w:val="00990E42"/>
    <w:rPr>
      <w:b/>
      <w:bCs/>
    </w:rPr>
  </w:style>
  <w:style w:type="paragraph" w:customStyle="1" w:styleId="Zkladntextodsazen31">
    <w:name w:val="Základní text odsazený 31"/>
    <w:basedOn w:val="Normln"/>
    <w:rsid w:val="00990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119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1197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uiPriority w:val="99"/>
    <w:rsid w:val="00FD6D06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D3DDC"/>
    <w:pPr>
      <w:ind w:left="720"/>
      <w:contextualSpacing/>
    </w:pPr>
  </w:style>
  <w:style w:type="table" w:styleId="Mkatabulky">
    <w:name w:val="Table Grid"/>
    <w:basedOn w:val="Normlntabulka"/>
    <w:uiPriority w:val="59"/>
    <w:rsid w:val="00F51F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rsid w:val="00F51FA9"/>
    <w:pPr>
      <w:suppressAutoHyphens/>
      <w:spacing w:after="120"/>
      <w:ind w:left="283"/>
    </w:pPr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F51FA9"/>
    <w:rPr>
      <w:sz w:val="24"/>
      <w:szCs w:val="24"/>
      <w:lang w:eastAsia="ar-SA"/>
    </w:rPr>
  </w:style>
  <w:style w:type="paragraph" w:styleId="Bezmezer">
    <w:name w:val="No Spacing"/>
    <w:uiPriority w:val="1"/>
    <w:qFormat/>
    <w:rsid w:val="00F51FA9"/>
    <w:pPr>
      <w:suppressAutoHyphens/>
    </w:pPr>
    <w:rPr>
      <w:sz w:val="24"/>
      <w:szCs w:val="24"/>
      <w:lang w:eastAsia="ar-SA"/>
    </w:rPr>
  </w:style>
  <w:style w:type="character" w:customStyle="1" w:styleId="Nadpis3Char">
    <w:name w:val="Nadpis 3 Char"/>
    <w:aliases w:val="Podpodkapitola Char,adpis 3 Char,H3 Char,Nadpis_3_úroveň Char,Záhlaví 3 Char,V_Head3 Char,V_Head31 Char,V_Head32 Char,Podkapitola2 Char,ASAPHeading 3 Char,Sub Paragraph Char,Podkapitola21 Char,1.1.1 Char,Podkapitola 2 Char,overview Char"/>
    <w:basedOn w:val="Standardnpsmoodstavce"/>
    <w:link w:val="Nadpis3"/>
    <w:rsid w:val="00802913"/>
    <w:rPr>
      <w:rFonts w:ascii="Arial" w:hAnsi="Arial" w:cs="Arial"/>
      <w:b/>
      <w:bCs/>
      <w:sz w:val="26"/>
      <w:szCs w:val="2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57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E9470162C0F941A1EED19848E152CC" ma:contentTypeVersion="0" ma:contentTypeDescription="Vytvoří nový dokument" ma:contentTypeScope="" ma:versionID="694b74dcdac3f50144a459f2e07a53b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c98b5e5f0a4b7642889d076972788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3B9369-819E-402E-AD01-3E686804C11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0A3C06D-0CF0-44C3-8991-51759C6FD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400942-2E88-4797-B255-E66DCA51DD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DD0510-02A7-440C-AA3D-2C8C6C030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386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 podle § 31 odst</vt:lpstr>
    </vt:vector>
  </TitlesOfParts>
  <Company>Hewlett-Packard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 podle § 31 odst</dc:title>
  <dc:creator>Mgr. Kateřina Bubeníková</dc:creator>
  <cp:lastModifiedBy>Kateřina Bubeníková</cp:lastModifiedBy>
  <cp:revision>23</cp:revision>
  <cp:lastPrinted>2020-04-22T17:47:00Z</cp:lastPrinted>
  <dcterms:created xsi:type="dcterms:W3CDTF">2021-07-14T08:51:00Z</dcterms:created>
  <dcterms:modified xsi:type="dcterms:W3CDTF">2024-12-16T19:12:00Z</dcterms:modified>
</cp:coreProperties>
</file>